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003652" name="019e9191-d9f2-7ea6-8226-c88403120f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0427195" name="019e9191-d9f2-7ea6-8226-c88403120fe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/ 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52449296" name="019e9195-3423-7500-aa9e-4da0a038f5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8197961" name="019e9195-3423-7500-aa9e-4da0a038f56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39814927" name="019e91a1-7ff8-7881-9621-df67f0e9fa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1503417" name="019e91a1-7ff8-7881-9621-df67f0e9fa6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9946104" name="019e91a8-9386-7322-930f-7ec1a7dd05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6462528" name="019e91a8-9386-7322-930f-7ec1a7dd05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92271294" name="019e91ac-5a97-7096-bf4a-7a33c4275c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076700" name="019e91ac-5a97-7096-bf4a-7a33c4275c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90126584" name="019e9194-814d-7b1a-b7e8-e11d66780b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7511210" name="019e9194-814d-7b1a-b7e8-e11d66780b6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11915605" name="019e91a0-1d1f-7b69-a431-a454e11a24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7787596" name="019e91a0-1d1f-7b69-a431-a454e11a241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55789297" name="019e91ad-6ee2-7416-84e5-097fc7b13a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4195943" name="019e91ad-6ee2-7416-84e5-097fc7b13a5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6983485" name="019e91b1-b6da-71a0-8c92-92da93dde9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6549462" name="019e91b1-b6da-71a0-8c92-92da93dde97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/ 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3704404" name="019e9198-5189-73a6-8af1-75db2efaaa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887780" name="019e9198-5189-73a6-8af1-75db2efaaa2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2948133" name="019e91a9-1e0b-71d2-a5ca-d86c67e6f9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4049632" name="019e91a9-1e0b-71d2-a5ca-d86c67e6f95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Haus  </w:t>
            </w:r>
          </w:p>
          <w:p>
            <w:pPr>
              <w:spacing w:before="0" w:after="0" w:line="240" w:lineRule="auto"/>
            </w:pPr>
            <w:r>
              <w:t>EG / 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831510" name="019e919a-30cb-7b13-8aa2-47817ec551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163040" name="019e919a-30cb-7b13-8aa2-47817ec551a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0460739" name="019e91a0-bbe5-7e54-a084-414d223789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034567" name="019e91a0-bbe5-7e54-a084-414d223789ae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9355200" name="019e91ac-de69-7ebe-ae48-1d8f28debd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4751964" name="019e91ac-de69-7ebe-ae48-1d8f28debd6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53085497" name="019e91b1-4379-7a61-a6a1-99e370a160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6662743" name="019e91b1-4379-7a61-a6a1-99e370a1607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3719842" name="019e91a2-a15e-7cd9-9f91-ea51bc674d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0386911" name="019e91a2-a15e-7cd9-9f91-ea51bc674dea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Ringstrasse 20, 5412 Turgi</w:t>
          </w:r>
        </w:p>
        <w:p>
          <w:pPr>
            <w:spacing w:before="0" w:after="0"/>
          </w:pPr>
          <w:r>
            <w:t>956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